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TURAPAN ASPHALT</w:t>
      </w:r>
    </w:p>
    <w:p>
      <w:pPr>
        <w:spacing w:after="480"/>
      </w:pPr>
      <w:r>
        <w:rPr>
          <w:rFonts w:ascii="Aptos" w:hAnsi="Aptos"/>
          <w:b w:val="0"/>
          <w:color w:val="5E6B78"/>
          <w:sz w:val="26"/>
        </w:rPr>
        <w:t>Asphalt Pavement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turapan asphalt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turapan asphalt.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asphalt bancuh</w:t>
      </w:r>
    </w:p>
    <w:p>
      <w:pPr>
        <w:pStyle w:val="ListBullet"/>
        <w:spacing w:after="50"/>
        <w:ind w:left="369" w:hanging="170"/>
      </w:pPr>
      <w:r>
        <w:rPr>
          <w:rFonts w:ascii="Aptos" w:hAnsi="Aptos"/>
          <w:b w:val="0"/>
          <w:color w:val="263442"/>
          <w:sz w:val="19"/>
        </w:rPr>
        <w:t>Jalankan priming atau tack coat</w:t>
      </w:r>
    </w:p>
    <w:p>
      <w:pPr>
        <w:pStyle w:val="ListBullet"/>
        <w:spacing w:after="50"/>
        <w:ind w:left="369" w:hanging="170"/>
      </w:pPr>
      <w:r>
        <w:rPr>
          <w:rFonts w:ascii="Aptos" w:hAnsi="Aptos"/>
          <w:b w:val="0"/>
          <w:color w:val="263442"/>
          <w:sz w:val="19"/>
        </w:rPr>
        <w:t>Sambungan treatment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Bitumen sprayer</w:t>
      </w:r>
    </w:p>
    <w:p>
      <w:pPr>
        <w:pStyle w:val="ListBullet"/>
        <w:spacing w:after="50"/>
        <w:ind w:left="369" w:hanging="170"/>
      </w:pPr>
      <w:r>
        <w:rPr>
          <w:rFonts w:ascii="Aptos" w:hAnsi="Aptos"/>
          <w:b w:val="0"/>
          <w:color w:val="263442"/>
          <w:sz w:val="19"/>
        </w:rPr>
        <w:t>Thermometers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turapan asphalt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asphalt bancuh, Jalankan priming atau tack coat, Sambungan treatment.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accepted base. </w:t>
      </w:r>
      <w:r>
        <w:rPr>
          <w:rFonts w:ascii="Aptos" w:hAnsi="Aptos"/>
          <w:b w:val="0"/>
          <w:color w:val="263442"/>
          <w:sz w:val="19"/>
        </w:rPr>
        <w:t>Sahkan accepted base, weather dan diluluskan bancuh reka bentuk.</w:t>
      </w:r>
    </w:p>
    <w:p>
      <w:pPr>
        <w:keepLines/>
        <w:spacing w:after="100" w:line="269" w:lineRule="auto"/>
        <w:ind w:left="369" w:hanging="369"/>
      </w:pPr>
      <w:r>
        <w:rPr>
          <w:rFonts w:ascii="Aptos" w:hAnsi="Aptos"/>
          <w:b/>
          <w:color w:val="071E33"/>
          <w:sz w:val="19"/>
        </w:rPr>
        <w:t xml:space="preserve">2. Bersihkan  permukaan. </w:t>
      </w:r>
      <w:r>
        <w:rPr>
          <w:rFonts w:ascii="Aptos" w:hAnsi="Aptos"/>
          <w:b w:val="0"/>
          <w:color w:val="263442"/>
          <w:sz w:val="19"/>
        </w:rPr>
        <w:t>Bersihkan  permukaan dan gunakan jalankan priming atau tack coat secara seragam.</w:t>
      </w:r>
    </w:p>
    <w:p>
      <w:pPr>
        <w:keepLines/>
        <w:spacing w:after="100" w:line="269" w:lineRule="auto"/>
        <w:ind w:left="369" w:hanging="369"/>
      </w:pPr>
      <w:r>
        <w:rPr>
          <w:rFonts w:ascii="Aptos" w:hAnsi="Aptos"/>
          <w:b/>
          <w:color w:val="071E33"/>
          <w:sz w:val="19"/>
        </w:rPr>
        <w:t xml:space="preserve">3. Periksa delivery suhu. </w:t>
      </w:r>
      <w:r>
        <w:rPr>
          <w:rFonts w:ascii="Aptos" w:hAnsi="Aptos"/>
          <w:b w:val="0"/>
          <w:color w:val="263442"/>
          <w:sz w:val="19"/>
        </w:rPr>
        <w:t>Periksa delivery suhu dan spread using  calibrated paver.</w:t>
      </w:r>
    </w:p>
    <w:p>
      <w:pPr>
        <w:keepLines/>
        <w:spacing w:after="100" w:line="269" w:lineRule="auto"/>
        <w:ind w:left="369" w:hanging="369"/>
      </w:pPr>
      <w:r>
        <w:rPr>
          <w:rFonts w:ascii="Aptos" w:hAnsi="Aptos"/>
          <w:b/>
          <w:color w:val="071E33"/>
          <w:sz w:val="19"/>
        </w:rPr>
        <w:t xml:space="preserve">4. Padatkan within  betul suhu window. </w:t>
      </w:r>
      <w:r>
        <w:rPr>
          <w:rFonts w:ascii="Aptos" w:hAnsi="Aptos"/>
          <w:b w:val="0"/>
          <w:color w:val="263442"/>
          <w:sz w:val="19"/>
        </w:rPr>
        <w:t>Padatkan within  betul suhu window dan rolling urutan.</w:t>
      </w:r>
    </w:p>
    <w:p>
      <w:pPr>
        <w:keepLines/>
        <w:spacing w:after="100" w:line="269" w:lineRule="auto"/>
        <w:ind w:left="369" w:hanging="369"/>
      </w:pPr>
      <w:r>
        <w:rPr>
          <w:rFonts w:ascii="Aptos" w:hAnsi="Aptos"/>
          <w:b/>
          <w:color w:val="071E33"/>
          <w:sz w:val="19"/>
        </w:rPr>
        <w:t xml:space="preserve">5. bentuk longitudinal dan transverse sambungan dengan betul. </w:t>
      </w:r>
    </w:p>
    <w:p>
      <w:pPr>
        <w:keepLines/>
        <w:spacing w:after="100" w:line="269" w:lineRule="auto"/>
        <w:ind w:left="369" w:hanging="369"/>
      </w:pPr>
      <w:r>
        <w:rPr>
          <w:rFonts w:ascii="Aptos" w:hAnsi="Aptos"/>
          <w:b/>
          <w:color w:val="071E33"/>
          <w:sz w:val="19"/>
        </w:rPr>
        <w:t xml:space="preserve">6. Uji ketebalan, density, aras. </w:t>
      </w:r>
      <w:r>
        <w:rPr>
          <w:rFonts w:ascii="Aptos" w:hAnsi="Aptos"/>
          <w:b w:val="0"/>
          <w:color w:val="263442"/>
          <w:sz w:val="19"/>
        </w:rPr>
        <w:t>Uji ketebalan, density, aras dan permukaan regularity sebelum bukaan.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bancuh approval; permukaan lepaskan; suhu; pemadatan; ketebalan; permukaan toleransi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hot material; traffic; moving rollers; fumes.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Bancuh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Permukaan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Suhu</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Pemadatan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Ketebalan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Permukaan toleransi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material</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Traffic</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Moving rollers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Turapan Asphalt</dc:title>
  <dc:subject>Template penyata kaedah pembinaan yang boleh diedit</dc:subject>
  <dc:creator>Method Statement Hub Malaysia</dc:creator>
  <cp:keywords>asphalt, premix, pavement</cp:keywords>
  <dc:description>generated by python-docx</dc:description>
  <cp:lastModifiedBy/>
  <cp:revision>1</cp:revision>
  <dcterms:created xsi:type="dcterms:W3CDTF">2013-12-23T23:15:00Z</dcterms:created>
  <dcterms:modified xsi:type="dcterms:W3CDTF">2013-12-23T23:15:00Z</dcterms:modified>
  <cp:category/>
</cp:coreProperties>
</file>